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learning refers to the process of creating, sharing, storing, and applying knowledge in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If the end goal is “organizational learning,” then ensuring individuals in an organization learn guarantees the organization will learn.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opening vignette, Vancity uses a combination of in-house and external courses to support employee growth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In order to survive and develop, organizations must learn how to manage their capacity to learn and change.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In his groundbreaking book, Peter Senge identified five “disciplines” to becoming a learning organization. These five disciplines are anchored on “discipline number one—core competencies.”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Strong research exists establishing a positive relationship between learning organizations and customer-centric performance metrics (satisfaction, engagement etc.); however, there is no evidence that organizations that apply Peter Senge’s “disciplines” actually have better financial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Fundamentally, learning organizations are able to enhance their capacity to learn, adapt, and change their culture so as to take advantage of market opportunities.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A learning culture is best described as the norms and values an organization has toward its shareholders.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In general terms, organizations with strong learning cultures tend to view training and development as a “business investment” and not simply a “cost of doing business.”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An example of tacit knowledge in a particular organization could be described as a set of documents capturing its operational procedures often referred to as “codified knowledge.”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capital is an organization’s knowledge, experience, relationships, process discoveries, innovations, market presence, and community influence.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capital is knowledge that may or may not have value to a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 includes elements of cognitive intelligence and emotional intelligence linked to enhanced organizational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Relationship capital may be viewed as a source of competitive advantage if it is based on an environment of trust and integrity.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An example of structural capital would be a company’s policy manual.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A company decides to implement an in-house training program. To save on training costs, it decides to implement a systematic cross-training program whereby a senior employee systematically coaches a junior employee over a set period of time using a standardized process. This company is engaged in a so-called “informal learning” approach to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Conference Board of Canada, approximately 61 percent of Canadian companies have in place procedures ensuring that knowledge is codified, stored, and freely shared amongst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has made the process of converting tacit knowledge into explicit knowledge very easy for most companies to do with very little effort.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Communities of practice are typically formed in an informal manner. For that reason, management plays no role in supporting and nourishing such communities of practice.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learning can be represented with a multilevel systems model that has four levels of learning including societal, organizational, group, and individual.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Based on the chapter-opening vignette, which statement best embodies the philosophy Vancity takes to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maximizing profits for its current shareholders while decreasing expenditures associated with training and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foci of training initiatives are informal and tend to be provided as part of its recruitment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tend to be focused on technical areas of the credit union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strengthening its workforce’s capacity to enable the credit union to meet its strategic objectives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To which author would you attribute the quote “Individual learning does not guarantee organizational learning. But without it, no organizational learning occurs”?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Alan Saks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Judy Shuttleworth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Robert Haccoun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Peter Senge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must an organization do to become truly competitive and effective with its organizational learning initiatives?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6"/>
              <w:gridCol w:w="80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must make a strategic shift in orientation in order to transform itself into a learning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must secure the support and commitment of all organizational stakeholders, past and present.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must link its initiatives to the relevant sources of information and knowledge available.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must be willing to adapt to the external environment and change its values in order to achieve its objectives.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Peter Senge introduced the notion of learning organizations being anchored on five “disciplines.” Which “discipline” is viewed as integrating the other four “disciplines”?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personal mastery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systems thinking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mental models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building a shared vision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Conference Board of Canada, what percentage of Canadian organizations do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consider themselves to be learning organizations, even to a moderate extent?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67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Conference Board of Canada has identified four dimensions or “pillars” as critical in creating and sustaining a learning organization. Which of the following would you consider to be an example of one of those “pillars”?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1"/>
              <w:gridCol w:w="80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access to capital to fuel growth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systems and processes in place to acquire, store, codify and share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expectations that senior management should carefully manage employees’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a learning culture that is risk-averse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Carlos, a manager at a local manufacturing firm, often changes his approach to annual performance conversations based on his understanding of what factors motivate each employee. What is Carlos demonstrating?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explicit or structural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 or structural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tacit or implicit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or human capital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congruent with the notion of intellectual capital?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99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viewed by organizations as a liability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three categories: human, renewal, and relationship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 you use it, it has less value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unlike other assets, it tends to grow with usage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characterized as human capital?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5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company’s patent on a new manufacturing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employee’s ability to create products with a zero error 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company’s strong working relationship with a key supplier of inputs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company’s consistently high engagement score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identifies four types or categories of intellectual capital. Which of the following categories of intellectual capital would include employees’ knowledge, skills, and abilities?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renewal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structural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relationship capital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potential indicator that knowledge is being shared in an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problem solving becomes more complex, yet less effective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expertise is not captured and stored as explicit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unnecessary and needless staffing changes continue to take place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attract and obtain increased opportunities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 important method used by organizations to acquire information and knowledge is by “scanning” the external environment. Which of the following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an external source of such information or knowledge?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competitors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industry experts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A senior manager in an organization asks you to explain why technology is playing such an important role in facilitating knowledge management. Which of the following is likely to be central to your response?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4"/>
              <w:gridCol w:w="80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use is becoming fashionable with senior management and popular with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has significantly lowered the cost of managing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is an important employee retention tool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is a key discipline of learning organizations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are the typical internal sources of information used in environmental scanning?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suppliers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creditors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Etienne Wenger, who along with Jean Lave coined the term “communities of practice,” three characteristics define a community of practice.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characteristics?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9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sharing is limited to explicit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domain of interest shared by members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sense of community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members are practitioners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characteristics are congruent with the notion of informal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51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spontaneous, immediate, and task-specific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strategic, goal-oriented, and long-term focused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structured, group-focused, and unplanned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defined, organization-wide, and explicit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factor that differentiates formal and informal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9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culture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climate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style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process driven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are the two most-used methods for informal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8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face-to-face interactions and email communication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 networking and Internet searches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structured mentoring and coaching sessions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email communications and intranet sites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best captures the role management can play in supporting communities of practice?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the necessary funding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the infrastructure and evaluate relevance to the company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control topics, timing, and participation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all communication between group members is codified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textbook identifies several reasons why informal learning is becoming more prevalent in organizations when compared to formal learning.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reason supported by the material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7"/>
              <w:gridCol w:w="80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are finding time constraints impact their ability to deliver formal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is learned tends to be used on the job immediately when informal learning methods are 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informal learning has been found to deliver consistent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informal learning has a significant effect on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have been asked to do a short presentation to your class describing the differences between formal and informal learning. Which of the following points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be included in your presentation?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7"/>
              <w:gridCol w:w="80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unlike formal learning, informal learning tends to be highly unstructured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control over learning outcomes rests with the organization under formal learning processes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formal learning tends to be tailored to individuals’ learning needs much more so than informal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formal learning processes often create time gaps between learning and application on the job</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concept is defined as deeply ingrained assumptions, generalizations, or images that influence how we understand the world and how we take action?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mental models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culture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implicit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informal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Why is the concept of informal learning receiving so much attention from managers?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8"/>
              <w:gridCol w:w="80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because of the need to reduce expenditure in training and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because of the speed of change and demographic realities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because of the level of attention the topic of informal learning has received from academics and management gurus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because it requires fewer resources and management attention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are a senior human resource manager with a Canadian organization. On your way back home from a business trip, you stumble across an article praising the effectiveness of informal learning. You decide your organization should facilitate a work environment that promotes informal learning.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be an action you will take?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3"/>
              <w:gridCol w:w="80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create work processes that require team involvement by members from different parts of the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remove physical barriers so as to facilitate regular contact between management and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work teams with less autonomy so as to ensure quality control over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condense office spaces and make room for an open gathering area for coffee breaks and socializing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 multilevel systems model of organizational learning assumes learning occurs at three distinct yet interconnected levels.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levels?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 level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level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level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level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identifies several important factors that influence learning at the group level. What would you consider to be the most important of these factors influencing group level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5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simplicity of tasks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culture and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reward practices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levels of informal and formal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conclusions about a multilevel systems model of organization learning is supported by the content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7"/>
              <w:gridCol w:w="80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is a dynamic process that involves three levels that are interconnected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values and norms play no role in this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and sharing processes in organization are not material to creating organizational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levels of learning are influenced by financial resources in organizations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learning level is considered a starting point for organizational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formal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divisional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best describes the insights offered by a multilevel systems model of organizational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learning is the most critical variable given its central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learning is a necessary and sufficient condition for the organization to learn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individuals learn, then the organization must also learn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learning can take place only if the group and individuals learn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factors are important at the group level?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0"/>
              <w:gridCol w:w="80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vision and leadership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structure and reporting relationships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level of complexity and task interdependence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system in place to reward individuals for learning and applying newly found skills/knowledge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four dimensions the Conference Board of Canada has identified as critical in creating and sustaining a learning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four dimensions are:</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Vision/support—there is a clear vision of the organization’s strategy and goals and learning is seen as critical to their achievement;</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Culture—the culture supports learning through the sharing of knowledge and information and through continuous learning which is everyone’s responsibility;</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Learning systems/dynamics—a systems approach is applied to problem solving whereby all employees are encouraged to consider patterns of interdependency; and</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Knowledge management/infrastructure—systems and structures are in place to acquire, code, store, and distribute important information and knowledge so that those who need it can access it in a timely manner.</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a) Define “communities of practice,” provide an example of a community of practice, and explain their importance to organizational learning.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Notwithstanding the fact communities of practice tend to be informal systems often formed on their own, what specific actions should management undertake to foster and nurture the creation of communities of practice in their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“Communities of practice” are networks of people who work together and regularly share information and knowledge. Examples would include best practice teams or apprenticeships. Communities of practice are important to organizational learning because learning is social and knowledge will not be valued unless there is a shared understanding of its importance.</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b) Identify potential communities and potential members by bringing them together. Develop processes and systems (infrastructure) to support communities of practice and, finally, listen and use the output created by these communities to improve organizational performance.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Differentiate between the terms “information” and “knowledge” from the perspective of a learning organization. Provide an example for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Information is plentiful and easy to acquire—facts, figures, etc. Knowledge, on the other hand, is information that has been edited, put into context, and analyzed in a way that makes it meaningful and valuable to an organization. Knowledge is often found in the “minds of employees” or codified in systems and process of the organization.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a) Briefly define “explicit knowledge” and “tacit knowledge,” and provide an example for each.</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Why is tacit knowledge so hard to codify or transfer from employee to employee?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Explicit knowledge refers to things you can buy or trade, such as copyrights or patents. An example would be the formula for Coke, Col. Sanders’s “secret recipe” for Kentucky Fried Chicken, or the Ford Motor Company blue oval.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Tacit knowledge is the wisdom that is learned from experience or insight. Examples would include things like insight, intuition, little tricks, and judgment. An example would be gifted artistic and musical abilities.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Tacit or implicit knowledge is based on an individual’s experiences—it has context, and often it is very difficult for the holder of tacit knowledge to codify it or share it with others.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four ways in which organizations can encourage informal learning. Briefly discuss the role that informal learning plays in organizational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See The Trainer’s Notebook 2.2 on page 59.</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Encourage employees to foster informal learning in organizations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Form casual discussion groups of employees with similar projects and tasks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Create meeting areas that can be used by employees to congregate and communicate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Remove physical barriers that prevent employees from communicating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Create overlaps in shifts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(6) Create small teams with a specialized focus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(7) Allow groups to break for their routines for team discussions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(8) Provide autonomy to modify work processes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(9) Eliminate barriers to communication and give employees authority to take training on themselves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(10) Condense office space and make room for an open gathering area</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(11) Match new hires with seasoned employees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Informal means of learning such as employees teaching each other their tips and tricks for performing tasks account for more than half of all workplace learning, so it is very important that it be encouraged and supported in a systematic way.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describe barriers that may exist in an organization that impede knowledge sharing between employees. How would a manager begin to remove some of the barriers you have identified?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Potential structure and organization design factors—reporting relationships, task design, and task complexity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Rewards and incentives may not be congruent with knowledge-sharing environments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Organizational culture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Etc.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a) In his groundbreaking book, Peter Senge identified five “disciplines” to becoming a learning organization. Identify and briefly describe those five “disciplines.”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How would you shape an argument for why today, more than ever, the notion of learning organizations is so critical for sustainable organizational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a) Personal mastery, building a shared vision, mental models, team learning, and systems thinking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Potential answers may touch on the following issues: rate of change in markets, greater reliance on team work, internationalization of businesses (globalization), the need for continuous learning, product cycles becoming shorter, growing complexity in most industries, demographic shifts, etc.</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2 - Organizational Learning</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 Organizational Learning</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